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233 Jazz-Funk Діти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Олена Рубан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Марія Chirva (Київ)</w:t>
      </w:r>
    </w:p>
    <w:p>
      <w:pPr>
        <w:spacing w:before="0" w:after="0"/>
      </w:pPr>
      <w:r>
        <w:t>F - Міщенко Альона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#21 Анастасія. Бобир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